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3EA" w:rsidRPr="00486836" w:rsidRDefault="00E313EA" w:rsidP="00E313EA">
      <w:pPr>
        <w:pStyle w:val="Ttulo2"/>
        <w:tabs>
          <w:tab w:val="clear" w:pos="576"/>
        </w:tabs>
        <w:ind w:left="0" w:firstLine="0"/>
        <w:rPr>
          <w:rFonts w:ascii="Montserrat" w:hAnsi="Montserrat"/>
          <w:i w:val="0"/>
          <w:sz w:val="22"/>
          <w:szCs w:val="22"/>
          <w:lang w:val="es-MX"/>
        </w:rPr>
      </w:pPr>
      <w:r>
        <w:rPr>
          <w:rFonts w:ascii="Montserrat" w:hAnsi="Montserrat"/>
          <w:i w:val="0"/>
          <w:sz w:val="22"/>
          <w:szCs w:val="22"/>
          <w:lang w:val="es-MX"/>
        </w:rPr>
        <w:t>A</w:t>
      </w:r>
      <w:r w:rsidRPr="00486836">
        <w:rPr>
          <w:rFonts w:ascii="Montserrat" w:hAnsi="Montserrat"/>
          <w:i w:val="0"/>
          <w:sz w:val="22"/>
          <w:szCs w:val="22"/>
          <w:lang w:val="es-MX"/>
        </w:rPr>
        <w:t>nexo Número  7 (Siete)</w:t>
      </w:r>
    </w:p>
    <w:p w:rsidR="00E313EA" w:rsidRPr="00486836" w:rsidRDefault="00E313EA" w:rsidP="00E313EA">
      <w:pPr>
        <w:rPr>
          <w:rFonts w:ascii="Montserrat" w:hAnsi="Montserrat" w:cs="Arial"/>
          <w:b/>
          <w:i/>
          <w:sz w:val="22"/>
          <w:szCs w:val="22"/>
        </w:rPr>
      </w:pPr>
      <w:r w:rsidRPr="00486836">
        <w:rPr>
          <w:rFonts w:ascii="Montserrat" w:hAnsi="Montserrat" w:cs="Arial"/>
          <w:b/>
          <w:i/>
          <w:sz w:val="22"/>
          <w:szCs w:val="22"/>
          <w:lang w:val="es-ES_tradnl"/>
        </w:rPr>
        <w:t>FORMATO PARA LA MANIFESTACION DEL GRADO DE CONTENIDO NACIONAL</w:t>
      </w:r>
    </w:p>
    <w:p w:rsidR="00E313EA" w:rsidRPr="00486836" w:rsidRDefault="00E313EA" w:rsidP="00E313EA">
      <w:pPr>
        <w:jc w:val="both"/>
        <w:rPr>
          <w:rFonts w:ascii="Montserrat" w:hAnsi="Montserrat" w:cs="Arial"/>
          <w:b/>
          <w:sz w:val="22"/>
          <w:szCs w:val="22"/>
          <w:lang w:val="es-ES_tradnl"/>
        </w:rPr>
      </w:pPr>
    </w:p>
    <w:p w:rsidR="00E313EA" w:rsidRPr="00486836" w:rsidRDefault="00E313EA" w:rsidP="00E313EA">
      <w:pPr>
        <w:jc w:val="both"/>
        <w:rPr>
          <w:rFonts w:ascii="Montserrat" w:hAnsi="Montserrat" w:cs="Arial"/>
          <w:b/>
          <w:sz w:val="22"/>
          <w:szCs w:val="22"/>
          <w:lang w:val="es-ES_tradnl"/>
        </w:rPr>
      </w:pPr>
    </w:p>
    <w:p w:rsidR="00E313EA" w:rsidRPr="00486836" w:rsidRDefault="00E313EA" w:rsidP="00E313EA">
      <w:pPr>
        <w:jc w:val="right"/>
        <w:rPr>
          <w:rFonts w:ascii="Montserrat" w:hAnsi="Montserrat" w:cs="Arial"/>
          <w:sz w:val="22"/>
          <w:szCs w:val="22"/>
          <w:lang w:val="es-ES_tradnl"/>
        </w:rPr>
      </w:pPr>
      <w:r w:rsidRPr="00486836">
        <w:rPr>
          <w:rFonts w:ascii="Montserrat" w:hAnsi="Montserrat" w:cs="Arial"/>
          <w:sz w:val="22"/>
          <w:szCs w:val="22"/>
          <w:lang w:val="es-ES_tradnl"/>
        </w:rPr>
        <w:t>_____________de _________de____________________</w:t>
      </w:r>
    </w:p>
    <w:p w:rsidR="00E313EA" w:rsidRPr="00486836" w:rsidRDefault="00E313EA" w:rsidP="00E313EA">
      <w:pPr>
        <w:jc w:val="right"/>
        <w:rPr>
          <w:rFonts w:ascii="Montserrat" w:hAnsi="Montserrat" w:cs="Arial"/>
          <w:sz w:val="22"/>
          <w:szCs w:val="22"/>
          <w:lang w:val="es-ES_tradnl"/>
        </w:rPr>
      </w:pPr>
    </w:p>
    <w:p w:rsidR="00E313EA" w:rsidRPr="00486836" w:rsidRDefault="00E313EA" w:rsidP="00E313EA">
      <w:pPr>
        <w:jc w:val="right"/>
        <w:rPr>
          <w:rFonts w:ascii="Montserrat" w:hAnsi="Montserrat" w:cs="Arial"/>
          <w:sz w:val="22"/>
          <w:szCs w:val="22"/>
          <w:lang w:val="es-ES_tradnl"/>
        </w:rPr>
      </w:pPr>
    </w:p>
    <w:p w:rsidR="00E313EA" w:rsidRPr="00486836" w:rsidRDefault="00E313EA" w:rsidP="00E313EA">
      <w:pPr>
        <w:rPr>
          <w:rFonts w:ascii="Montserrat" w:hAnsi="Montserrat" w:cs="Arial"/>
          <w:sz w:val="22"/>
          <w:szCs w:val="22"/>
          <w:lang w:val="es-ES_tradnl"/>
        </w:rPr>
      </w:pPr>
    </w:p>
    <w:p w:rsidR="00E313EA" w:rsidRPr="00486836" w:rsidRDefault="00E313EA" w:rsidP="00E313EA">
      <w:pPr>
        <w:rPr>
          <w:rFonts w:ascii="Montserrat" w:hAnsi="Montserrat" w:cs="Arial"/>
          <w:sz w:val="22"/>
          <w:szCs w:val="22"/>
          <w:lang w:val="es-ES_tradnl"/>
        </w:rPr>
      </w:pPr>
    </w:p>
    <w:p w:rsidR="00E313EA" w:rsidRPr="00486836" w:rsidRDefault="00E313EA" w:rsidP="00E313EA">
      <w:pPr>
        <w:rPr>
          <w:rFonts w:ascii="Montserrat" w:hAnsi="Montserrat" w:cs="Arial"/>
          <w:sz w:val="22"/>
          <w:szCs w:val="22"/>
          <w:lang w:val="es-ES_tradnl"/>
        </w:rPr>
      </w:pPr>
      <w:r w:rsidRPr="00486836">
        <w:rPr>
          <w:rFonts w:ascii="Montserrat" w:hAnsi="Montserrat" w:cs="Arial"/>
          <w:sz w:val="22"/>
          <w:szCs w:val="22"/>
          <w:lang w:val="es-ES_tradnl"/>
        </w:rPr>
        <w:t>_________________________</w:t>
      </w:r>
    </w:p>
    <w:p w:rsidR="00E313EA" w:rsidRPr="00486836" w:rsidRDefault="00E313EA" w:rsidP="00E313EA">
      <w:pPr>
        <w:rPr>
          <w:rFonts w:ascii="Montserrat" w:hAnsi="Montserrat" w:cs="Arial"/>
          <w:sz w:val="22"/>
          <w:szCs w:val="22"/>
          <w:lang w:val="es-ES_tradnl"/>
        </w:rPr>
      </w:pPr>
      <w:r w:rsidRPr="00486836">
        <w:rPr>
          <w:rFonts w:ascii="Montserrat" w:hAnsi="Montserrat" w:cs="Arial"/>
          <w:sz w:val="22"/>
          <w:szCs w:val="22"/>
          <w:lang w:val="es-ES_tradnl"/>
        </w:rPr>
        <w:t xml:space="preserve">P r e s e n t </w:t>
      </w:r>
      <w:proofErr w:type="gramStart"/>
      <w:r w:rsidRPr="00486836">
        <w:rPr>
          <w:rFonts w:ascii="Montserrat" w:hAnsi="Montserrat" w:cs="Arial"/>
          <w:sz w:val="22"/>
          <w:szCs w:val="22"/>
          <w:lang w:val="es-ES_tradnl"/>
        </w:rPr>
        <w:t>e .</w:t>
      </w:r>
      <w:proofErr w:type="gramEnd"/>
    </w:p>
    <w:p w:rsidR="00E313EA" w:rsidRPr="00486836" w:rsidRDefault="00E313EA" w:rsidP="00E313EA">
      <w:pPr>
        <w:rPr>
          <w:rFonts w:ascii="Montserrat" w:hAnsi="Montserrat" w:cs="Arial"/>
          <w:sz w:val="22"/>
          <w:szCs w:val="22"/>
          <w:lang w:val="es-ES_tradnl"/>
        </w:rPr>
      </w:pPr>
    </w:p>
    <w:p w:rsidR="00E313EA" w:rsidRPr="00486836" w:rsidRDefault="00E313EA" w:rsidP="00E313EA">
      <w:pPr>
        <w:rPr>
          <w:rFonts w:ascii="Montserrat" w:hAnsi="Montserrat" w:cs="Arial"/>
          <w:sz w:val="22"/>
          <w:szCs w:val="22"/>
          <w:lang w:val="es-ES_tradnl"/>
        </w:rPr>
      </w:pPr>
    </w:p>
    <w:p w:rsidR="00E313EA" w:rsidRPr="00486836" w:rsidRDefault="00E313EA" w:rsidP="00E313EA">
      <w:pPr>
        <w:spacing w:line="360" w:lineRule="auto"/>
        <w:jc w:val="both"/>
        <w:rPr>
          <w:rFonts w:ascii="Montserrat" w:hAnsi="Montserrat" w:cs="Arial"/>
          <w:sz w:val="22"/>
          <w:szCs w:val="22"/>
          <w:lang w:val="es-ES_tradnl"/>
        </w:rPr>
      </w:pPr>
      <w:r w:rsidRPr="00486836">
        <w:rPr>
          <w:rFonts w:ascii="Montserrat" w:hAnsi="Montserrat" w:cs="Arial"/>
          <w:sz w:val="22"/>
          <w:szCs w:val="22"/>
          <w:lang w:val="es-ES_tradnl"/>
        </w:rPr>
        <w:t>Me refiero al procedimiento ___________________</w:t>
      </w:r>
      <w:proofErr w:type="spellStart"/>
      <w:r w:rsidRPr="00486836">
        <w:rPr>
          <w:rFonts w:ascii="Montserrat" w:hAnsi="Montserrat" w:cs="Arial"/>
          <w:sz w:val="22"/>
          <w:szCs w:val="22"/>
          <w:lang w:val="es-ES_tradnl"/>
        </w:rPr>
        <w:t>Número________________en</w:t>
      </w:r>
      <w:proofErr w:type="spellEnd"/>
      <w:r w:rsidRPr="00486836">
        <w:rPr>
          <w:rFonts w:ascii="Montserrat" w:hAnsi="Montserrat" w:cs="Arial"/>
          <w:sz w:val="22"/>
          <w:szCs w:val="22"/>
          <w:lang w:val="es-ES_tradnl"/>
        </w:rPr>
        <w:t xml:space="preserve"> el que mi representada, la empresa ____________________participa a través de la propuesta que se contiene en el presente sobre.  Sobre el particular,  y en los términos de lo previsto en el Acuerdo por el que se establecen las Reglas para la determinación del grado de contenido nacional, tratándose de procedimientos de contratación de carácter nacional, manifiesto que el que suscribe, declara bajo protesta de decir verdad, que la totalidad de los bienes que oferta mi representada en dicha propuesta, bajo la partida No._____________, serán  producidos México y contendrán un grado de contenido nacional de cuando menos el ______ por ciento, en el supuesto de que le sea adjudicado el contrato respectivo.</w:t>
      </w:r>
    </w:p>
    <w:p w:rsidR="00E313EA" w:rsidRPr="00486836" w:rsidRDefault="00E313EA" w:rsidP="00E313EA">
      <w:pPr>
        <w:spacing w:line="360" w:lineRule="auto"/>
        <w:jc w:val="both"/>
        <w:rPr>
          <w:rFonts w:ascii="Montserrat" w:hAnsi="Montserrat" w:cs="Arial"/>
          <w:sz w:val="22"/>
          <w:szCs w:val="22"/>
          <w:lang w:val="es-ES_tradnl"/>
        </w:rPr>
      </w:pPr>
      <w:r w:rsidRPr="00486836">
        <w:rPr>
          <w:rFonts w:ascii="Montserrat" w:hAnsi="Montserrat" w:cs="Arial"/>
          <w:sz w:val="22"/>
          <w:szCs w:val="22"/>
          <w:lang w:val="es-ES_tradnl"/>
        </w:rPr>
        <w:t xml:space="preserve"> </w:t>
      </w:r>
    </w:p>
    <w:p w:rsidR="00E313EA" w:rsidRPr="00486836" w:rsidRDefault="00E313EA" w:rsidP="00E313EA">
      <w:pPr>
        <w:jc w:val="center"/>
        <w:rPr>
          <w:rFonts w:ascii="Montserrat" w:hAnsi="Montserrat" w:cs="Arial"/>
          <w:sz w:val="22"/>
          <w:szCs w:val="22"/>
          <w:lang w:val="es-ES_tradnl"/>
        </w:rPr>
      </w:pPr>
      <w:r w:rsidRPr="00486836">
        <w:rPr>
          <w:rFonts w:ascii="Montserrat" w:hAnsi="Montserrat" w:cs="Arial"/>
          <w:sz w:val="22"/>
          <w:szCs w:val="22"/>
          <w:lang w:val="es-ES_tradnl"/>
        </w:rPr>
        <w:t>A T E N T A M E N TE</w:t>
      </w:r>
    </w:p>
    <w:p w:rsidR="00E313EA" w:rsidRPr="00486836" w:rsidRDefault="00E313EA" w:rsidP="00E313EA">
      <w:pPr>
        <w:jc w:val="center"/>
        <w:rPr>
          <w:rFonts w:ascii="Montserrat" w:hAnsi="Montserrat" w:cs="Arial"/>
          <w:sz w:val="22"/>
          <w:szCs w:val="22"/>
          <w:lang w:val="es-ES_tradnl"/>
        </w:rPr>
      </w:pPr>
    </w:p>
    <w:p w:rsidR="00E313EA" w:rsidRPr="00486836" w:rsidRDefault="00E313EA" w:rsidP="00E313EA">
      <w:pPr>
        <w:jc w:val="center"/>
        <w:rPr>
          <w:rFonts w:ascii="Montserrat" w:hAnsi="Montserrat" w:cs="Arial"/>
          <w:sz w:val="22"/>
          <w:szCs w:val="22"/>
          <w:lang w:val="es-ES_tradnl"/>
        </w:rPr>
      </w:pPr>
    </w:p>
    <w:p w:rsidR="00E313EA" w:rsidRPr="00486836" w:rsidRDefault="00E313EA" w:rsidP="00E313EA">
      <w:pPr>
        <w:jc w:val="center"/>
        <w:rPr>
          <w:rFonts w:ascii="Montserrat" w:hAnsi="Montserrat" w:cs="Arial"/>
          <w:sz w:val="22"/>
          <w:szCs w:val="22"/>
          <w:lang w:val="es-ES_tradnl"/>
        </w:rPr>
      </w:pPr>
    </w:p>
    <w:p w:rsidR="00E313EA" w:rsidRPr="00486836" w:rsidRDefault="00E313EA" w:rsidP="00E313EA">
      <w:pPr>
        <w:jc w:val="center"/>
        <w:rPr>
          <w:rFonts w:ascii="Montserrat" w:hAnsi="Montserrat" w:cs="Arial"/>
          <w:b/>
          <w:sz w:val="22"/>
          <w:szCs w:val="22"/>
        </w:rPr>
      </w:pPr>
      <w:r w:rsidRPr="00486836">
        <w:rPr>
          <w:rFonts w:ascii="Montserrat" w:hAnsi="Montserrat" w:cs="Arial"/>
          <w:b/>
          <w:sz w:val="22"/>
          <w:szCs w:val="22"/>
        </w:rPr>
        <w:t>NOMBRE Y FIRMA</w:t>
      </w:r>
    </w:p>
    <w:p w:rsidR="00E313EA" w:rsidRPr="00486836" w:rsidRDefault="00E313EA" w:rsidP="00E313EA">
      <w:pPr>
        <w:jc w:val="center"/>
        <w:rPr>
          <w:rFonts w:ascii="Montserrat" w:hAnsi="Montserrat" w:cs="Arial"/>
          <w:b/>
          <w:sz w:val="22"/>
          <w:szCs w:val="22"/>
        </w:rPr>
      </w:pPr>
    </w:p>
    <w:p w:rsidR="00E313EA" w:rsidRPr="00486836" w:rsidRDefault="00E313EA" w:rsidP="00E313EA">
      <w:pPr>
        <w:jc w:val="center"/>
        <w:rPr>
          <w:rFonts w:ascii="Montserrat" w:hAnsi="Montserrat" w:cs="Arial"/>
          <w:b/>
          <w:sz w:val="22"/>
          <w:szCs w:val="22"/>
        </w:rPr>
      </w:pPr>
    </w:p>
    <w:p w:rsidR="00E313EA" w:rsidRPr="00486836" w:rsidRDefault="00E313EA" w:rsidP="00E313EA">
      <w:pPr>
        <w:jc w:val="center"/>
        <w:rPr>
          <w:rFonts w:ascii="Montserrat" w:hAnsi="Montserrat" w:cs="Arial"/>
          <w:b/>
          <w:sz w:val="22"/>
          <w:szCs w:val="22"/>
        </w:rPr>
      </w:pPr>
      <w:r w:rsidRPr="00486836">
        <w:rPr>
          <w:rFonts w:ascii="Montserrat" w:hAnsi="Montserrat" w:cs="Arial"/>
          <w:b/>
          <w:sz w:val="22"/>
          <w:szCs w:val="22"/>
        </w:rPr>
        <w:t>_______________________________________________________________</w:t>
      </w:r>
    </w:p>
    <w:p w:rsidR="00E313EA" w:rsidRPr="00486836" w:rsidRDefault="00E313EA" w:rsidP="00E313EA">
      <w:pPr>
        <w:jc w:val="center"/>
        <w:rPr>
          <w:rFonts w:ascii="Montserrat" w:hAnsi="Montserrat" w:cs="Arial"/>
          <w:b/>
          <w:sz w:val="22"/>
          <w:szCs w:val="22"/>
        </w:rPr>
      </w:pPr>
      <w:r w:rsidRPr="00486836">
        <w:rPr>
          <w:rFonts w:ascii="Montserrat" w:hAnsi="Montserrat" w:cs="Arial"/>
          <w:b/>
          <w:sz w:val="22"/>
          <w:szCs w:val="22"/>
        </w:rPr>
        <w:t xml:space="preserve">DEL REPRESENTANTE LEGAL DE </w:t>
      </w:r>
      <w:smartTag w:uri="urn:schemas-microsoft-com:office:smarttags" w:element="PersonName">
        <w:smartTagPr>
          <w:attr w:name="ProductID" w:val="LA EMPRESA LICITANTE"/>
        </w:smartTagPr>
        <w:r w:rsidRPr="00486836">
          <w:rPr>
            <w:rFonts w:ascii="Montserrat" w:hAnsi="Montserrat" w:cs="Arial"/>
            <w:b/>
            <w:sz w:val="22"/>
            <w:szCs w:val="22"/>
          </w:rPr>
          <w:t>LA EMPRESA LICITANTE</w:t>
        </w:r>
      </w:smartTag>
    </w:p>
    <w:p w:rsidR="00E313EA" w:rsidRPr="00486836" w:rsidRDefault="00E313EA" w:rsidP="00E313EA">
      <w:pPr>
        <w:jc w:val="both"/>
        <w:rPr>
          <w:rFonts w:ascii="Montserrat" w:hAnsi="Montserrat" w:cs="Arial"/>
          <w:sz w:val="22"/>
          <w:szCs w:val="22"/>
        </w:rPr>
      </w:pPr>
    </w:p>
    <w:p w:rsidR="00082831" w:rsidRPr="0064189C" w:rsidRDefault="00082831" w:rsidP="0064189C">
      <w:pPr>
        <w:rPr>
          <w:rFonts w:ascii="Montserrat" w:hAnsi="Montserrat"/>
        </w:rPr>
      </w:pPr>
      <w:bookmarkStart w:id="0" w:name="_GoBack"/>
      <w:bookmarkEnd w:id="0"/>
    </w:p>
    <w:sectPr w:rsidR="00082831" w:rsidRPr="0064189C" w:rsidSect="001A545A">
      <w:headerReference w:type="even" r:id="rId9"/>
      <w:headerReference w:type="default" r:id="rId10"/>
      <w:footerReference w:type="even" r:id="rId11"/>
      <w:footerReference w:type="default" r:id="rId12"/>
      <w:headerReference w:type="first" r:id="rId13"/>
      <w:footerReference w:type="first" r:id="rId14"/>
      <w:pgSz w:w="12240" w:h="15840"/>
      <w:pgMar w:top="1805"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1BD" w:rsidRDefault="005A31BD" w:rsidP="00A723C8">
      <w:r>
        <w:separator/>
      </w:r>
    </w:p>
  </w:endnote>
  <w:endnote w:type="continuationSeparator" w:id="0">
    <w:p w:rsidR="005A31BD" w:rsidRDefault="005A31BD" w:rsidP="00A72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ontserrat">
    <w:panose1 w:val="000005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1BD" w:rsidRDefault="005A31BD" w:rsidP="00A723C8">
      <w:r>
        <w:separator/>
      </w:r>
    </w:p>
  </w:footnote>
  <w:footnote w:type="continuationSeparator" w:id="0">
    <w:p w:rsidR="005A31BD" w:rsidRDefault="005A31BD" w:rsidP="00A723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067" w:rsidRDefault="001A545A">
    <w:pPr>
      <w:pStyle w:val="Encabezado"/>
    </w:pPr>
    <w:r>
      <w:rPr>
        <w:noProof/>
        <w:lang w:val="es-MX" w:eastAsia="es-MX"/>
      </w:rPr>
      <w:drawing>
        <wp:anchor distT="0" distB="0" distL="114300" distR="114300" simplePos="0" relativeHeight="251659264" behindDoc="0" locked="0" layoutInCell="1" allowOverlap="1" wp14:anchorId="1E7E6BCA" wp14:editId="72F9F215">
          <wp:simplePos x="0" y="0"/>
          <wp:positionH relativeFrom="column">
            <wp:posOffset>-645795</wp:posOffset>
          </wp:positionH>
          <wp:positionV relativeFrom="paragraph">
            <wp:posOffset>-35560</wp:posOffset>
          </wp:positionV>
          <wp:extent cx="2708275" cy="716915"/>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8211" t="6339" r="62358" b="87616"/>
                  <a:stretch>
                    <a:fillRect/>
                  </a:stretch>
                </pic:blipFill>
                <pic:spPr bwMode="auto">
                  <a:xfrm>
                    <a:off x="0" y="0"/>
                    <a:ext cx="2708275" cy="7169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mc:AlternateContent>
        <mc:Choice Requires="wps">
          <w:drawing>
            <wp:anchor distT="0" distB="0" distL="114300" distR="114300" simplePos="0" relativeHeight="251658240" behindDoc="0" locked="0" layoutInCell="1" allowOverlap="1" wp14:anchorId="79C8F754" wp14:editId="2DC53A57">
              <wp:simplePos x="0" y="0"/>
              <wp:positionH relativeFrom="column">
                <wp:posOffset>2259977</wp:posOffset>
              </wp:positionH>
              <wp:positionV relativeFrom="paragraph">
                <wp:posOffset>-134081</wp:posOffset>
              </wp:positionV>
              <wp:extent cx="3869690" cy="1009650"/>
              <wp:effectExtent l="0" t="0" r="0" b="0"/>
              <wp:wrapNone/>
              <wp:docPr id="41" name="Cuadro de texto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9690" cy="1009650"/>
                      </a:xfrm>
                      <a:prstGeom prst="rect">
                        <a:avLst/>
                      </a:prstGeom>
                      <a:noFill/>
                      <a:ln w="6350">
                        <a:noFill/>
                      </a:ln>
                      <a:effectLst/>
                    </wps:spPr>
                    <wps:txbx>
                      <w:txbxContent>
                        <w:p w:rsidR="00696067" w:rsidRPr="00A21BE4" w:rsidRDefault="00696067" w:rsidP="00F70E09">
                          <w:pPr>
                            <w:pStyle w:val="Sinespaciado"/>
                            <w:jc w:val="right"/>
                            <w:rPr>
                              <w:rFonts w:ascii="Arial" w:hAnsi="Arial" w:cs="Arial"/>
                              <w:sz w:val="16"/>
                              <w:szCs w:val="18"/>
                            </w:rPr>
                          </w:pP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INSTITUTO MEXICANO DEL SEGURO SOCIAL</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COORDINACIÓN DE UNIDADES MÉDICAS DE ALTA ESPECIALIDAD</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UMAE HOSPITAL DE TRAUMATOLOGIA Y ORTOPEDIA DE PUEBLA</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DIRECCIÓN ADMINISTRATIVA</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DEPARTAMENTO DE CONSERVACION Y SERVICIOS GENERALES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41" o:spid="_x0000_s1026" type="#_x0000_t202" style="position:absolute;margin-left:177.95pt;margin-top:-10.55pt;width:304.7pt;height:7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" filled="f" stroked="f" strokeweight=".5pt">
              <v:path arrowok="t"/>
              <v:textbox>
                <w:txbxContent>
                  <w:p w:rsidR="00696067" w:rsidRPr="00A21BE4" w:rsidRDefault="00696067" w:rsidP="00F70E09">
                    <w:pPr>
                      <w:pStyle w:val="Sinespaciado"/>
                      <w:jc w:val="right"/>
                      <w:rPr>
                        <w:rFonts w:ascii="Arial" w:hAnsi="Arial" w:cs="Arial"/>
                        <w:sz w:val="16"/>
                        <w:szCs w:val="18"/>
                      </w:rPr>
                    </w:pP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INSTITUTO MEXICANO DEL SEGURO SOCIAL</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COORDINACIÓN DE UNIDADES MÉDICAS DE ALTA ESPECIALIDAD</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UMAE HOSPITAL DE TRAUMATOLOGIA Y ORTOPEDIA DE PUEBLA</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DIRECCIÓN ADMINISTRATIVA</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DEPARTAMENTO DE CONSERVACION Y SERVICIOS GENERALES</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4"/>
    <w:multiLevelType w:val="multilevel"/>
    <w:tmpl w:val="00000004"/>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2">
    <w:nsid w:val="00000013"/>
    <w:multiLevelType w:val="singleLevel"/>
    <w:tmpl w:val="00000013"/>
    <w:name w:val="WW8Num20"/>
    <w:lvl w:ilvl="0">
      <w:start w:val="1"/>
      <w:numFmt w:val="bullet"/>
      <w:lvlText w:val=""/>
      <w:lvlJc w:val="left"/>
      <w:pPr>
        <w:tabs>
          <w:tab w:val="num" w:pos="360"/>
        </w:tabs>
        <w:ind w:left="360" w:hanging="360"/>
      </w:pPr>
      <w:rPr>
        <w:rFonts w:ascii="Symbol" w:hAnsi="Symbol"/>
      </w:rPr>
    </w:lvl>
  </w:abstractNum>
  <w:abstractNum w:abstractNumId="3">
    <w:nsid w:val="00000016"/>
    <w:multiLevelType w:val="multilevel"/>
    <w:tmpl w:val="00000016"/>
    <w:name w:val="WW8Num23"/>
    <w:lvl w:ilvl="0">
      <w:start w:val="1"/>
      <w:numFmt w:val="decimal"/>
      <w:lvlText w:val="%1"/>
      <w:lvlJc w:val="left"/>
      <w:pPr>
        <w:tabs>
          <w:tab w:val="num" w:pos="360"/>
        </w:tabs>
        <w:ind w:left="360" w:hanging="360"/>
      </w:pPr>
    </w:lvl>
    <w:lvl w:ilvl="1">
      <w:start w:val="1"/>
      <w:numFmt w:val="decimal"/>
      <w:lvlText w:val="%1.%2"/>
      <w:lvlJc w:val="left"/>
      <w:pPr>
        <w:tabs>
          <w:tab w:val="num" w:pos="933"/>
        </w:tabs>
        <w:ind w:left="933" w:hanging="360"/>
      </w:pPr>
    </w:lvl>
    <w:lvl w:ilvl="2">
      <w:start w:val="1"/>
      <w:numFmt w:val="decimal"/>
      <w:lvlText w:val="%1.%2.%3"/>
      <w:lvlJc w:val="left"/>
      <w:pPr>
        <w:tabs>
          <w:tab w:val="num" w:pos="1866"/>
        </w:tabs>
        <w:ind w:left="1866" w:hanging="720"/>
      </w:pPr>
    </w:lvl>
    <w:lvl w:ilvl="3">
      <w:start w:val="1"/>
      <w:numFmt w:val="decimal"/>
      <w:lvlText w:val="%1.%2.%3.%4"/>
      <w:lvlJc w:val="left"/>
      <w:pPr>
        <w:tabs>
          <w:tab w:val="num" w:pos="2439"/>
        </w:tabs>
        <w:ind w:left="2439" w:hanging="720"/>
      </w:pPr>
    </w:lvl>
    <w:lvl w:ilvl="4">
      <w:start w:val="1"/>
      <w:numFmt w:val="decimal"/>
      <w:lvlText w:val="%1.%2.%3.%4.%5"/>
      <w:lvlJc w:val="left"/>
      <w:pPr>
        <w:tabs>
          <w:tab w:val="num" w:pos="3372"/>
        </w:tabs>
        <w:ind w:left="3372" w:hanging="1080"/>
      </w:pPr>
    </w:lvl>
    <w:lvl w:ilvl="5">
      <w:start w:val="1"/>
      <w:numFmt w:val="decimal"/>
      <w:lvlText w:val="%1.%2.%3.%4.%5.%6"/>
      <w:lvlJc w:val="left"/>
      <w:pPr>
        <w:tabs>
          <w:tab w:val="num" w:pos="3945"/>
        </w:tabs>
        <w:ind w:left="3945" w:hanging="1080"/>
      </w:pPr>
    </w:lvl>
    <w:lvl w:ilvl="6">
      <w:start w:val="1"/>
      <w:numFmt w:val="decimal"/>
      <w:lvlText w:val="%1.%2.%3.%4.%5.%6.%7"/>
      <w:lvlJc w:val="left"/>
      <w:pPr>
        <w:tabs>
          <w:tab w:val="num" w:pos="4878"/>
        </w:tabs>
        <w:ind w:left="4878" w:hanging="1440"/>
      </w:pPr>
    </w:lvl>
    <w:lvl w:ilvl="7">
      <w:start w:val="1"/>
      <w:numFmt w:val="decimal"/>
      <w:lvlText w:val="%1.%2.%3.%4.%5.%6.%7.%8"/>
      <w:lvlJc w:val="left"/>
      <w:pPr>
        <w:tabs>
          <w:tab w:val="num" w:pos="5451"/>
        </w:tabs>
        <w:ind w:left="5451" w:hanging="1440"/>
      </w:pPr>
    </w:lvl>
    <w:lvl w:ilvl="8">
      <w:start w:val="1"/>
      <w:numFmt w:val="decimal"/>
      <w:lvlText w:val="%1.%2.%3.%4.%5.%6.%7.%8.%9"/>
      <w:lvlJc w:val="left"/>
      <w:pPr>
        <w:tabs>
          <w:tab w:val="num" w:pos="6384"/>
        </w:tabs>
        <w:ind w:left="6384" w:hanging="1800"/>
      </w:pPr>
    </w:lvl>
  </w:abstractNum>
  <w:abstractNum w:abstractNumId="4">
    <w:nsid w:val="131B209B"/>
    <w:multiLevelType w:val="hybridMultilevel"/>
    <w:tmpl w:val="19704488"/>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15">
      <w:start w:val="1"/>
      <w:numFmt w:val="upperLetter"/>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7A24CD7"/>
    <w:multiLevelType w:val="hybridMultilevel"/>
    <w:tmpl w:val="C03AF64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82C3773"/>
    <w:multiLevelType w:val="hybridMultilevel"/>
    <w:tmpl w:val="CED8ECF2"/>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7">
    <w:nsid w:val="531C1DF7"/>
    <w:multiLevelType w:val="hybridMultilevel"/>
    <w:tmpl w:val="AB98509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8">
    <w:nsid w:val="771812C0"/>
    <w:multiLevelType w:val="hybridMultilevel"/>
    <w:tmpl w:val="52D8B412"/>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785E0364"/>
    <w:multiLevelType w:val="hybridMultilevel"/>
    <w:tmpl w:val="9126E41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num w:numId="1">
    <w:abstractNumId w:val="0"/>
  </w:num>
  <w:num w:numId="2">
    <w:abstractNumId w:val="1"/>
  </w:num>
  <w:num w:numId="3">
    <w:abstractNumId w:val="2"/>
  </w:num>
  <w:num w:numId="4">
    <w:abstractNumId w:val="3"/>
  </w:num>
  <w:num w:numId="5">
    <w:abstractNumId w:val="4"/>
  </w:num>
  <w:num w:numId="6">
    <w:abstractNumId w:val="8"/>
  </w:num>
  <w:num w:numId="7">
    <w:abstractNumId w:val="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88B"/>
    <w:rsid w:val="00037DA7"/>
    <w:rsid w:val="00037F2B"/>
    <w:rsid w:val="00042A1B"/>
    <w:rsid w:val="00046A4D"/>
    <w:rsid w:val="00050ACC"/>
    <w:rsid w:val="000701F9"/>
    <w:rsid w:val="000702B0"/>
    <w:rsid w:val="000734FA"/>
    <w:rsid w:val="00082831"/>
    <w:rsid w:val="00086BDD"/>
    <w:rsid w:val="000D5688"/>
    <w:rsid w:val="000E0183"/>
    <w:rsid w:val="000F5F60"/>
    <w:rsid w:val="0014036A"/>
    <w:rsid w:val="001510F5"/>
    <w:rsid w:val="001513A8"/>
    <w:rsid w:val="00176F64"/>
    <w:rsid w:val="001A545A"/>
    <w:rsid w:val="001F1FD7"/>
    <w:rsid w:val="001F3D48"/>
    <w:rsid w:val="0023012D"/>
    <w:rsid w:val="002C6772"/>
    <w:rsid w:val="003607C9"/>
    <w:rsid w:val="003B1665"/>
    <w:rsid w:val="003B5984"/>
    <w:rsid w:val="00426FFE"/>
    <w:rsid w:val="00463B93"/>
    <w:rsid w:val="0047285E"/>
    <w:rsid w:val="0048221E"/>
    <w:rsid w:val="004C06C1"/>
    <w:rsid w:val="004E71A4"/>
    <w:rsid w:val="004F6858"/>
    <w:rsid w:val="004F7AD6"/>
    <w:rsid w:val="00501FA8"/>
    <w:rsid w:val="00514046"/>
    <w:rsid w:val="0053492E"/>
    <w:rsid w:val="005610BB"/>
    <w:rsid w:val="00562C0F"/>
    <w:rsid w:val="0057593E"/>
    <w:rsid w:val="005860EB"/>
    <w:rsid w:val="00594A54"/>
    <w:rsid w:val="005A31BD"/>
    <w:rsid w:val="005B1D90"/>
    <w:rsid w:val="00616507"/>
    <w:rsid w:val="006319D1"/>
    <w:rsid w:val="0064189C"/>
    <w:rsid w:val="006663FB"/>
    <w:rsid w:val="006855DC"/>
    <w:rsid w:val="006900DF"/>
    <w:rsid w:val="00696067"/>
    <w:rsid w:val="00696BBB"/>
    <w:rsid w:val="006D310E"/>
    <w:rsid w:val="00745CD7"/>
    <w:rsid w:val="00775051"/>
    <w:rsid w:val="00802ABD"/>
    <w:rsid w:val="008121F1"/>
    <w:rsid w:val="00867580"/>
    <w:rsid w:val="008760A3"/>
    <w:rsid w:val="008D4E3A"/>
    <w:rsid w:val="008E3E93"/>
    <w:rsid w:val="009167C0"/>
    <w:rsid w:val="0094417C"/>
    <w:rsid w:val="0095375A"/>
    <w:rsid w:val="00957721"/>
    <w:rsid w:val="009613AD"/>
    <w:rsid w:val="009B4599"/>
    <w:rsid w:val="009F7B24"/>
    <w:rsid w:val="00A23CF2"/>
    <w:rsid w:val="00A2740F"/>
    <w:rsid w:val="00A40D40"/>
    <w:rsid w:val="00A723C8"/>
    <w:rsid w:val="00AC550F"/>
    <w:rsid w:val="00B34D51"/>
    <w:rsid w:val="00B70AE8"/>
    <w:rsid w:val="00B71822"/>
    <w:rsid w:val="00BA72CB"/>
    <w:rsid w:val="00BB255E"/>
    <w:rsid w:val="00BF7C3D"/>
    <w:rsid w:val="00C0008A"/>
    <w:rsid w:val="00C14011"/>
    <w:rsid w:val="00C60F0B"/>
    <w:rsid w:val="00C905AF"/>
    <w:rsid w:val="00CA0788"/>
    <w:rsid w:val="00CC04D8"/>
    <w:rsid w:val="00CE3780"/>
    <w:rsid w:val="00E313EA"/>
    <w:rsid w:val="00EF0A5B"/>
    <w:rsid w:val="00F12AE6"/>
    <w:rsid w:val="00F1739B"/>
    <w:rsid w:val="00F337E5"/>
    <w:rsid w:val="00F3788B"/>
    <w:rsid w:val="00F46F0E"/>
    <w:rsid w:val="00F90CC8"/>
    <w:rsid w:val="00FF50C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88B"/>
    <w:pPr>
      <w:suppressAutoHyphens/>
      <w:spacing w:after="0" w:line="240" w:lineRule="auto"/>
    </w:pPr>
    <w:rPr>
      <w:rFonts w:ascii="Times New Roman" w:eastAsia="Times New Roman" w:hAnsi="Times New Roman" w:cs="Times New Roman"/>
      <w:sz w:val="24"/>
      <w:szCs w:val="20"/>
      <w:lang w:val="es-ES" w:eastAsia="ar-SA"/>
    </w:rPr>
  </w:style>
  <w:style w:type="paragraph" w:styleId="Ttulo1">
    <w:name w:val="heading 1"/>
    <w:basedOn w:val="Normal"/>
    <w:next w:val="Normal"/>
    <w:link w:val="Ttulo1Car"/>
    <w:qFormat/>
    <w:rsid w:val="00F3788B"/>
    <w:pPr>
      <w:keepNext/>
      <w:tabs>
        <w:tab w:val="num" w:pos="432"/>
      </w:tabs>
      <w:spacing w:before="240" w:after="60"/>
      <w:ind w:left="432" w:hanging="432"/>
      <w:outlineLvl w:val="0"/>
    </w:pPr>
    <w:rPr>
      <w:rFonts w:ascii="Arial" w:hAnsi="Arial" w:cs="Arial"/>
      <w:b/>
      <w:bCs/>
      <w:kern w:val="1"/>
      <w:sz w:val="32"/>
      <w:szCs w:val="32"/>
    </w:rPr>
  </w:style>
  <w:style w:type="paragraph" w:styleId="Ttulo2">
    <w:name w:val="heading 2"/>
    <w:basedOn w:val="Normal"/>
    <w:next w:val="Normal"/>
    <w:link w:val="Ttulo2Car"/>
    <w:qFormat/>
    <w:rsid w:val="00F3788B"/>
    <w:pPr>
      <w:keepNext/>
      <w:tabs>
        <w:tab w:val="left" w:pos="0"/>
        <w:tab w:val="num" w:pos="576"/>
      </w:tabs>
      <w:spacing w:before="240" w:after="60"/>
      <w:ind w:left="576" w:hanging="576"/>
      <w:outlineLvl w:val="1"/>
    </w:pPr>
    <w:rPr>
      <w:rFonts w:ascii="Arial" w:hAnsi="Arial" w:cs="Arial"/>
      <w:b/>
      <w:i/>
      <w:sz w:val="28"/>
    </w:rPr>
  </w:style>
  <w:style w:type="paragraph" w:styleId="Ttulo3">
    <w:name w:val="heading 3"/>
    <w:basedOn w:val="Normal"/>
    <w:next w:val="Normal"/>
    <w:link w:val="Ttulo3Car"/>
    <w:qFormat/>
    <w:rsid w:val="00F3788B"/>
    <w:pPr>
      <w:keepNext/>
      <w:tabs>
        <w:tab w:val="num" w:pos="720"/>
      </w:tabs>
      <w:spacing w:before="240" w:after="60"/>
      <w:ind w:left="720" w:hanging="720"/>
      <w:outlineLvl w:val="2"/>
    </w:pPr>
    <w:rPr>
      <w:rFonts w:ascii="Arial" w:hAnsi="Arial" w:cs="Arial"/>
      <w:b/>
      <w:bCs/>
      <w:sz w:val="26"/>
      <w:szCs w:val="26"/>
    </w:rPr>
  </w:style>
  <w:style w:type="paragraph" w:styleId="Ttulo5">
    <w:name w:val="heading 5"/>
    <w:basedOn w:val="Normal"/>
    <w:next w:val="Normal"/>
    <w:link w:val="Ttulo5Car"/>
    <w:qFormat/>
    <w:rsid w:val="00F3788B"/>
    <w:pPr>
      <w:tabs>
        <w:tab w:val="num" w:pos="1008"/>
      </w:tabs>
      <w:spacing w:before="240" w:after="60"/>
      <w:ind w:left="1008" w:hanging="1008"/>
      <w:outlineLvl w:val="4"/>
    </w:pPr>
    <w:rPr>
      <w:b/>
      <w:bCs/>
      <w:i/>
      <w:iCs/>
      <w:sz w:val="26"/>
      <w:szCs w:val="26"/>
    </w:rPr>
  </w:style>
  <w:style w:type="paragraph" w:styleId="Ttulo9">
    <w:name w:val="heading 9"/>
    <w:basedOn w:val="Normal"/>
    <w:next w:val="Normal"/>
    <w:link w:val="Ttulo9Car"/>
    <w:qFormat/>
    <w:rsid w:val="00F3788B"/>
    <w:pPr>
      <w:tabs>
        <w:tab w:val="num" w:pos="1584"/>
      </w:tabs>
      <w:spacing w:before="240" w:after="60"/>
      <w:ind w:left="1584" w:hanging="1584"/>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3788B"/>
    <w:rPr>
      <w:rFonts w:ascii="Arial" w:eastAsia="Times New Roman" w:hAnsi="Arial" w:cs="Arial"/>
      <w:b/>
      <w:bCs/>
      <w:kern w:val="1"/>
      <w:sz w:val="32"/>
      <w:szCs w:val="32"/>
      <w:lang w:val="es-ES" w:eastAsia="ar-SA"/>
    </w:rPr>
  </w:style>
  <w:style w:type="character" w:customStyle="1" w:styleId="Ttulo2Car">
    <w:name w:val="Título 2 Car"/>
    <w:basedOn w:val="Fuentedeprrafopredeter"/>
    <w:link w:val="Ttulo2"/>
    <w:rsid w:val="00F3788B"/>
    <w:rPr>
      <w:rFonts w:ascii="Arial" w:eastAsia="Times New Roman" w:hAnsi="Arial" w:cs="Arial"/>
      <w:b/>
      <w:i/>
      <w:sz w:val="28"/>
      <w:szCs w:val="20"/>
      <w:lang w:val="es-ES" w:eastAsia="ar-SA"/>
    </w:rPr>
  </w:style>
  <w:style w:type="character" w:customStyle="1" w:styleId="Ttulo3Car">
    <w:name w:val="Título 3 Car"/>
    <w:basedOn w:val="Fuentedeprrafopredeter"/>
    <w:link w:val="Ttulo3"/>
    <w:rsid w:val="00F3788B"/>
    <w:rPr>
      <w:rFonts w:ascii="Arial" w:eastAsia="Times New Roman" w:hAnsi="Arial" w:cs="Arial"/>
      <w:b/>
      <w:bCs/>
      <w:sz w:val="26"/>
      <w:szCs w:val="26"/>
      <w:lang w:val="es-ES" w:eastAsia="ar-SA"/>
    </w:rPr>
  </w:style>
  <w:style w:type="character" w:customStyle="1" w:styleId="Ttulo5Car">
    <w:name w:val="Título 5 Car"/>
    <w:basedOn w:val="Fuentedeprrafopredeter"/>
    <w:link w:val="Ttulo5"/>
    <w:rsid w:val="00F3788B"/>
    <w:rPr>
      <w:rFonts w:ascii="Times New Roman" w:eastAsia="Times New Roman" w:hAnsi="Times New Roman" w:cs="Times New Roman"/>
      <w:b/>
      <w:bCs/>
      <w:i/>
      <w:iCs/>
      <w:sz w:val="26"/>
      <w:szCs w:val="26"/>
      <w:lang w:val="es-ES" w:eastAsia="ar-SA"/>
    </w:rPr>
  </w:style>
  <w:style w:type="character" w:customStyle="1" w:styleId="Ttulo9Car">
    <w:name w:val="Título 9 Car"/>
    <w:basedOn w:val="Fuentedeprrafopredeter"/>
    <w:link w:val="Ttulo9"/>
    <w:rsid w:val="00F3788B"/>
    <w:rPr>
      <w:rFonts w:ascii="Arial" w:eastAsia="Times New Roman" w:hAnsi="Arial" w:cs="Arial"/>
      <w:lang w:val="es-ES" w:eastAsia="ar-SA"/>
    </w:rPr>
  </w:style>
  <w:style w:type="paragraph" w:styleId="Textoindependiente">
    <w:name w:val="Body Text"/>
    <w:basedOn w:val="Normal"/>
    <w:link w:val="TextoindependienteCar"/>
    <w:rsid w:val="00F3788B"/>
    <w:pPr>
      <w:spacing w:after="120"/>
    </w:pPr>
  </w:style>
  <w:style w:type="character" w:customStyle="1" w:styleId="TextoindependienteCar">
    <w:name w:val="Texto independiente Car"/>
    <w:basedOn w:val="Fuentedeprrafopredeter"/>
    <w:link w:val="Textoindependiente"/>
    <w:rsid w:val="00F3788B"/>
    <w:rPr>
      <w:rFonts w:ascii="Times New Roman" w:eastAsia="Times New Roman" w:hAnsi="Times New Roman" w:cs="Times New Roman"/>
      <w:sz w:val="24"/>
      <w:szCs w:val="20"/>
      <w:lang w:val="es-ES" w:eastAsia="ar-SA"/>
    </w:rPr>
  </w:style>
  <w:style w:type="paragraph" w:styleId="Encabezado">
    <w:name w:val="header"/>
    <w:basedOn w:val="Normal"/>
    <w:link w:val="EncabezadoCar"/>
    <w:rsid w:val="00F3788B"/>
    <w:pPr>
      <w:tabs>
        <w:tab w:val="center" w:pos="4419"/>
        <w:tab w:val="right" w:pos="8838"/>
      </w:tabs>
    </w:pPr>
    <w:rPr>
      <w:rFonts w:ascii="Arial" w:hAnsi="Arial" w:cs="Arial"/>
      <w:sz w:val="20"/>
      <w:lang w:val="es-ES_tradnl"/>
    </w:rPr>
  </w:style>
  <w:style w:type="character" w:customStyle="1" w:styleId="EncabezadoCar">
    <w:name w:val="Encabezado Car"/>
    <w:basedOn w:val="Fuentedeprrafopredeter"/>
    <w:link w:val="Encabezado"/>
    <w:rsid w:val="00F3788B"/>
    <w:rPr>
      <w:rFonts w:ascii="Arial" w:eastAsia="Times New Roman" w:hAnsi="Arial" w:cs="Arial"/>
      <w:sz w:val="20"/>
      <w:szCs w:val="20"/>
      <w:lang w:val="es-ES_tradnl" w:eastAsia="ar-SA"/>
    </w:rPr>
  </w:style>
  <w:style w:type="paragraph" w:customStyle="1" w:styleId="Textonormal">
    <w:name w:val="Texto normal"/>
    <w:basedOn w:val="Normal"/>
    <w:rsid w:val="00F3788B"/>
    <w:pPr>
      <w:spacing w:after="120"/>
    </w:pPr>
  </w:style>
  <w:style w:type="paragraph" w:styleId="Ttulo">
    <w:name w:val="Title"/>
    <w:basedOn w:val="Normal"/>
    <w:next w:val="Subttulo"/>
    <w:link w:val="TtuloCar"/>
    <w:qFormat/>
    <w:rsid w:val="00F3788B"/>
    <w:pPr>
      <w:jc w:val="center"/>
    </w:pPr>
    <w:rPr>
      <w:b/>
      <w:sz w:val="28"/>
    </w:rPr>
  </w:style>
  <w:style w:type="character" w:customStyle="1" w:styleId="TtuloCar">
    <w:name w:val="Título Car"/>
    <w:basedOn w:val="Fuentedeprrafopredeter"/>
    <w:link w:val="Ttulo"/>
    <w:rsid w:val="00F3788B"/>
    <w:rPr>
      <w:rFonts w:ascii="Times New Roman" w:eastAsia="Times New Roman" w:hAnsi="Times New Roman" w:cs="Times New Roman"/>
      <w:b/>
      <w:sz w:val="28"/>
      <w:szCs w:val="20"/>
      <w:lang w:val="es-ES" w:eastAsia="ar-SA"/>
    </w:rPr>
  </w:style>
  <w:style w:type="paragraph" w:customStyle="1" w:styleId="Textoindependiente21">
    <w:name w:val="Texto independiente 21"/>
    <w:basedOn w:val="Normal"/>
    <w:rsid w:val="00F3788B"/>
    <w:pPr>
      <w:widowControl w:val="0"/>
      <w:overflowPunct w:val="0"/>
      <w:autoSpaceDE w:val="0"/>
      <w:jc w:val="both"/>
      <w:textAlignment w:val="baseline"/>
    </w:pPr>
    <w:rPr>
      <w:rFonts w:ascii="Arial" w:hAnsi="Arial"/>
      <w:sz w:val="20"/>
    </w:rPr>
  </w:style>
  <w:style w:type="paragraph" w:customStyle="1" w:styleId="Textoindependiente210">
    <w:name w:val="Texto independiente 21"/>
    <w:basedOn w:val="Normal"/>
    <w:rsid w:val="00F3788B"/>
    <w:pPr>
      <w:spacing w:after="120" w:line="480" w:lineRule="auto"/>
    </w:pPr>
  </w:style>
  <w:style w:type="paragraph" w:customStyle="1" w:styleId="Textoindependiente31">
    <w:name w:val="Texto independiente 31"/>
    <w:basedOn w:val="Normal"/>
    <w:rsid w:val="00F3788B"/>
    <w:pPr>
      <w:overflowPunct w:val="0"/>
      <w:autoSpaceDE w:val="0"/>
      <w:jc w:val="both"/>
      <w:textAlignment w:val="baseline"/>
    </w:pPr>
  </w:style>
  <w:style w:type="paragraph" w:styleId="Subttulo">
    <w:name w:val="Subtitle"/>
    <w:basedOn w:val="Normal"/>
    <w:next w:val="Normal"/>
    <w:link w:val="SubttuloCar"/>
    <w:qFormat/>
    <w:rsid w:val="00F3788B"/>
    <w:pPr>
      <w:numPr>
        <w:ilvl w:val="1"/>
      </w:numPr>
    </w:pPr>
    <w:rPr>
      <w:rFonts w:asciiTheme="majorHAnsi" w:eastAsiaTheme="majorEastAsia" w:hAnsiTheme="majorHAnsi" w:cstheme="majorBidi"/>
      <w:i/>
      <w:iCs/>
      <w:color w:val="4F81BD" w:themeColor="accent1"/>
      <w:spacing w:val="15"/>
      <w:szCs w:val="24"/>
    </w:rPr>
  </w:style>
  <w:style w:type="character" w:customStyle="1" w:styleId="SubttuloCar">
    <w:name w:val="Subtítulo Car"/>
    <w:basedOn w:val="Fuentedeprrafopredeter"/>
    <w:link w:val="Subttulo"/>
    <w:uiPriority w:val="11"/>
    <w:rsid w:val="00F3788B"/>
    <w:rPr>
      <w:rFonts w:asciiTheme="majorHAnsi" w:eastAsiaTheme="majorEastAsia" w:hAnsiTheme="majorHAnsi" w:cstheme="majorBidi"/>
      <w:i/>
      <w:iCs/>
      <w:color w:val="4F81BD" w:themeColor="accent1"/>
      <w:spacing w:val="15"/>
      <w:sz w:val="24"/>
      <w:szCs w:val="24"/>
      <w:lang w:val="es-ES" w:eastAsia="ar-SA"/>
    </w:rPr>
  </w:style>
  <w:style w:type="paragraph" w:styleId="Textodeglobo">
    <w:name w:val="Balloon Text"/>
    <w:basedOn w:val="Normal"/>
    <w:link w:val="TextodegloboCar"/>
    <w:uiPriority w:val="99"/>
    <w:semiHidden/>
    <w:unhideWhenUsed/>
    <w:rsid w:val="00F3788B"/>
    <w:rPr>
      <w:rFonts w:ascii="Tahoma" w:hAnsi="Tahoma" w:cs="Tahoma"/>
      <w:sz w:val="16"/>
      <w:szCs w:val="16"/>
    </w:rPr>
  </w:style>
  <w:style w:type="character" w:customStyle="1" w:styleId="TextodegloboCar">
    <w:name w:val="Texto de globo Car"/>
    <w:basedOn w:val="Fuentedeprrafopredeter"/>
    <w:link w:val="Textodeglobo"/>
    <w:uiPriority w:val="99"/>
    <w:semiHidden/>
    <w:rsid w:val="00F3788B"/>
    <w:rPr>
      <w:rFonts w:ascii="Tahoma" w:eastAsia="Times New Roman" w:hAnsi="Tahoma" w:cs="Tahoma"/>
      <w:sz w:val="16"/>
      <w:szCs w:val="16"/>
      <w:lang w:val="es-ES" w:eastAsia="ar-SA"/>
    </w:rPr>
  </w:style>
  <w:style w:type="paragraph" w:styleId="Piedepgina">
    <w:name w:val="footer"/>
    <w:basedOn w:val="Normal"/>
    <w:link w:val="PiedepginaCar"/>
    <w:uiPriority w:val="99"/>
    <w:rsid w:val="003B1665"/>
    <w:pPr>
      <w:tabs>
        <w:tab w:val="center" w:pos="4252"/>
        <w:tab w:val="right" w:pos="8504"/>
      </w:tabs>
    </w:pPr>
  </w:style>
  <w:style w:type="character" w:customStyle="1" w:styleId="PiedepginaCar">
    <w:name w:val="Pie de página Car"/>
    <w:basedOn w:val="Fuentedeprrafopredeter"/>
    <w:link w:val="Piedepgina"/>
    <w:uiPriority w:val="99"/>
    <w:rsid w:val="003B1665"/>
    <w:rPr>
      <w:rFonts w:ascii="Times New Roman" w:eastAsia="Times New Roman" w:hAnsi="Times New Roman" w:cs="Times New Roman"/>
      <w:sz w:val="24"/>
      <w:szCs w:val="20"/>
      <w:lang w:val="es-ES" w:eastAsia="ar-SA"/>
    </w:rPr>
  </w:style>
  <w:style w:type="paragraph" w:customStyle="1" w:styleId="Sangra3detindependiente1">
    <w:name w:val="Sangría 3 de t. independiente1"/>
    <w:basedOn w:val="Normal"/>
    <w:rsid w:val="003B1665"/>
    <w:pPr>
      <w:autoSpaceDE w:val="0"/>
      <w:ind w:left="284" w:hanging="284"/>
      <w:jc w:val="both"/>
    </w:pPr>
    <w:rPr>
      <w:rFonts w:ascii="Arial" w:hAnsi="Arial" w:cs="Arial"/>
      <w:sz w:val="20"/>
      <w:lang w:val="es-ES_tradnl"/>
    </w:rPr>
  </w:style>
  <w:style w:type="paragraph" w:styleId="Prrafodelista">
    <w:name w:val="List Paragraph"/>
    <w:basedOn w:val="Normal"/>
    <w:qFormat/>
    <w:rsid w:val="00463B93"/>
    <w:pPr>
      <w:ind w:left="708"/>
    </w:pPr>
  </w:style>
  <w:style w:type="paragraph" w:styleId="Textonotaalfinal">
    <w:name w:val="endnote text"/>
    <w:basedOn w:val="Normal"/>
    <w:link w:val="TextonotaalfinalCar"/>
    <w:uiPriority w:val="99"/>
    <w:unhideWhenUsed/>
    <w:rsid w:val="00AC550F"/>
    <w:rPr>
      <w:sz w:val="20"/>
    </w:rPr>
  </w:style>
  <w:style w:type="character" w:customStyle="1" w:styleId="TextonotaalfinalCar">
    <w:name w:val="Texto nota al final Car"/>
    <w:basedOn w:val="Fuentedeprrafopredeter"/>
    <w:link w:val="Textonotaalfinal"/>
    <w:uiPriority w:val="99"/>
    <w:rsid w:val="00AC550F"/>
    <w:rPr>
      <w:rFonts w:ascii="Times New Roman" w:eastAsia="Times New Roman" w:hAnsi="Times New Roman" w:cs="Times New Roman"/>
      <w:sz w:val="20"/>
      <w:szCs w:val="20"/>
      <w:lang w:val="es-ES" w:eastAsia="ar-SA"/>
    </w:rPr>
  </w:style>
  <w:style w:type="character" w:styleId="Refdenotaalfinal">
    <w:name w:val="endnote reference"/>
    <w:basedOn w:val="Fuentedeprrafopredeter"/>
    <w:uiPriority w:val="99"/>
    <w:unhideWhenUsed/>
    <w:rsid w:val="00AC550F"/>
    <w:rPr>
      <w:vertAlign w:val="superscript"/>
    </w:rPr>
  </w:style>
  <w:style w:type="paragraph" w:styleId="Sinespaciado">
    <w:name w:val="No Spacing"/>
    <w:uiPriority w:val="1"/>
    <w:qFormat/>
    <w:rsid w:val="00696067"/>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88B"/>
    <w:pPr>
      <w:suppressAutoHyphens/>
      <w:spacing w:after="0" w:line="240" w:lineRule="auto"/>
    </w:pPr>
    <w:rPr>
      <w:rFonts w:ascii="Times New Roman" w:eastAsia="Times New Roman" w:hAnsi="Times New Roman" w:cs="Times New Roman"/>
      <w:sz w:val="24"/>
      <w:szCs w:val="20"/>
      <w:lang w:val="es-ES" w:eastAsia="ar-SA"/>
    </w:rPr>
  </w:style>
  <w:style w:type="paragraph" w:styleId="Ttulo1">
    <w:name w:val="heading 1"/>
    <w:basedOn w:val="Normal"/>
    <w:next w:val="Normal"/>
    <w:link w:val="Ttulo1Car"/>
    <w:qFormat/>
    <w:rsid w:val="00F3788B"/>
    <w:pPr>
      <w:keepNext/>
      <w:tabs>
        <w:tab w:val="num" w:pos="432"/>
      </w:tabs>
      <w:spacing w:before="240" w:after="60"/>
      <w:ind w:left="432" w:hanging="432"/>
      <w:outlineLvl w:val="0"/>
    </w:pPr>
    <w:rPr>
      <w:rFonts w:ascii="Arial" w:hAnsi="Arial" w:cs="Arial"/>
      <w:b/>
      <w:bCs/>
      <w:kern w:val="1"/>
      <w:sz w:val="32"/>
      <w:szCs w:val="32"/>
    </w:rPr>
  </w:style>
  <w:style w:type="paragraph" w:styleId="Ttulo2">
    <w:name w:val="heading 2"/>
    <w:basedOn w:val="Normal"/>
    <w:next w:val="Normal"/>
    <w:link w:val="Ttulo2Car"/>
    <w:qFormat/>
    <w:rsid w:val="00F3788B"/>
    <w:pPr>
      <w:keepNext/>
      <w:tabs>
        <w:tab w:val="left" w:pos="0"/>
        <w:tab w:val="num" w:pos="576"/>
      </w:tabs>
      <w:spacing w:before="240" w:after="60"/>
      <w:ind w:left="576" w:hanging="576"/>
      <w:outlineLvl w:val="1"/>
    </w:pPr>
    <w:rPr>
      <w:rFonts w:ascii="Arial" w:hAnsi="Arial" w:cs="Arial"/>
      <w:b/>
      <w:i/>
      <w:sz w:val="28"/>
    </w:rPr>
  </w:style>
  <w:style w:type="paragraph" w:styleId="Ttulo3">
    <w:name w:val="heading 3"/>
    <w:basedOn w:val="Normal"/>
    <w:next w:val="Normal"/>
    <w:link w:val="Ttulo3Car"/>
    <w:qFormat/>
    <w:rsid w:val="00F3788B"/>
    <w:pPr>
      <w:keepNext/>
      <w:tabs>
        <w:tab w:val="num" w:pos="720"/>
      </w:tabs>
      <w:spacing w:before="240" w:after="60"/>
      <w:ind w:left="720" w:hanging="720"/>
      <w:outlineLvl w:val="2"/>
    </w:pPr>
    <w:rPr>
      <w:rFonts w:ascii="Arial" w:hAnsi="Arial" w:cs="Arial"/>
      <w:b/>
      <w:bCs/>
      <w:sz w:val="26"/>
      <w:szCs w:val="26"/>
    </w:rPr>
  </w:style>
  <w:style w:type="paragraph" w:styleId="Ttulo5">
    <w:name w:val="heading 5"/>
    <w:basedOn w:val="Normal"/>
    <w:next w:val="Normal"/>
    <w:link w:val="Ttulo5Car"/>
    <w:qFormat/>
    <w:rsid w:val="00F3788B"/>
    <w:pPr>
      <w:tabs>
        <w:tab w:val="num" w:pos="1008"/>
      </w:tabs>
      <w:spacing w:before="240" w:after="60"/>
      <w:ind w:left="1008" w:hanging="1008"/>
      <w:outlineLvl w:val="4"/>
    </w:pPr>
    <w:rPr>
      <w:b/>
      <w:bCs/>
      <w:i/>
      <w:iCs/>
      <w:sz w:val="26"/>
      <w:szCs w:val="26"/>
    </w:rPr>
  </w:style>
  <w:style w:type="paragraph" w:styleId="Ttulo9">
    <w:name w:val="heading 9"/>
    <w:basedOn w:val="Normal"/>
    <w:next w:val="Normal"/>
    <w:link w:val="Ttulo9Car"/>
    <w:qFormat/>
    <w:rsid w:val="00F3788B"/>
    <w:pPr>
      <w:tabs>
        <w:tab w:val="num" w:pos="1584"/>
      </w:tabs>
      <w:spacing w:before="240" w:after="60"/>
      <w:ind w:left="1584" w:hanging="1584"/>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3788B"/>
    <w:rPr>
      <w:rFonts w:ascii="Arial" w:eastAsia="Times New Roman" w:hAnsi="Arial" w:cs="Arial"/>
      <w:b/>
      <w:bCs/>
      <w:kern w:val="1"/>
      <w:sz w:val="32"/>
      <w:szCs w:val="32"/>
      <w:lang w:val="es-ES" w:eastAsia="ar-SA"/>
    </w:rPr>
  </w:style>
  <w:style w:type="character" w:customStyle="1" w:styleId="Ttulo2Car">
    <w:name w:val="Título 2 Car"/>
    <w:basedOn w:val="Fuentedeprrafopredeter"/>
    <w:link w:val="Ttulo2"/>
    <w:rsid w:val="00F3788B"/>
    <w:rPr>
      <w:rFonts w:ascii="Arial" w:eastAsia="Times New Roman" w:hAnsi="Arial" w:cs="Arial"/>
      <w:b/>
      <w:i/>
      <w:sz w:val="28"/>
      <w:szCs w:val="20"/>
      <w:lang w:val="es-ES" w:eastAsia="ar-SA"/>
    </w:rPr>
  </w:style>
  <w:style w:type="character" w:customStyle="1" w:styleId="Ttulo3Car">
    <w:name w:val="Título 3 Car"/>
    <w:basedOn w:val="Fuentedeprrafopredeter"/>
    <w:link w:val="Ttulo3"/>
    <w:rsid w:val="00F3788B"/>
    <w:rPr>
      <w:rFonts w:ascii="Arial" w:eastAsia="Times New Roman" w:hAnsi="Arial" w:cs="Arial"/>
      <w:b/>
      <w:bCs/>
      <w:sz w:val="26"/>
      <w:szCs w:val="26"/>
      <w:lang w:val="es-ES" w:eastAsia="ar-SA"/>
    </w:rPr>
  </w:style>
  <w:style w:type="character" w:customStyle="1" w:styleId="Ttulo5Car">
    <w:name w:val="Título 5 Car"/>
    <w:basedOn w:val="Fuentedeprrafopredeter"/>
    <w:link w:val="Ttulo5"/>
    <w:rsid w:val="00F3788B"/>
    <w:rPr>
      <w:rFonts w:ascii="Times New Roman" w:eastAsia="Times New Roman" w:hAnsi="Times New Roman" w:cs="Times New Roman"/>
      <w:b/>
      <w:bCs/>
      <w:i/>
      <w:iCs/>
      <w:sz w:val="26"/>
      <w:szCs w:val="26"/>
      <w:lang w:val="es-ES" w:eastAsia="ar-SA"/>
    </w:rPr>
  </w:style>
  <w:style w:type="character" w:customStyle="1" w:styleId="Ttulo9Car">
    <w:name w:val="Título 9 Car"/>
    <w:basedOn w:val="Fuentedeprrafopredeter"/>
    <w:link w:val="Ttulo9"/>
    <w:rsid w:val="00F3788B"/>
    <w:rPr>
      <w:rFonts w:ascii="Arial" w:eastAsia="Times New Roman" w:hAnsi="Arial" w:cs="Arial"/>
      <w:lang w:val="es-ES" w:eastAsia="ar-SA"/>
    </w:rPr>
  </w:style>
  <w:style w:type="paragraph" w:styleId="Textoindependiente">
    <w:name w:val="Body Text"/>
    <w:basedOn w:val="Normal"/>
    <w:link w:val="TextoindependienteCar"/>
    <w:rsid w:val="00F3788B"/>
    <w:pPr>
      <w:spacing w:after="120"/>
    </w:pPr>
  </w:style>
  <w:style w:type="character" w:customStyle="1" w:styleId="TextoindependienteCar">
    <w:name w:val="Texto independiente Car"/>
    <w:basedOn w:val="Fuentedeprrafopredeter"/>
    <w:link w:val="Textoindependiente"/>
    <w:rsid w:val="00F3788B"/>
    <w:rPr>
      <w:rFonts w:ascii="Times New Roman" w:eastAsia="Times New Roman" w:hAnsi="Times New Roman" w:cs="Times New Roman"/>
      <w:sz w:val="24"/>
      <w:szCs w:val="20"/>
      <w:lang w:val="es-ES" w:eastAsia="ar-SA"/>
    </w:rPr>
  </w:style>
  <w:style w:type="paragraph" w:styleId="Encabezado">
    <w:name w:val="header"/>
    <w:basedOn w:val="Normal"/>
    <w:link w:val="EncabezadoCar"/>
    <w:rsid w:val="00F3788B"/>
    <w:pPr>
      <w:tabs>
        <w:tab w:val="center" w:pos="4419"/>
        <w:tab w:val="right" w:pos="8838"/>
      </w:tabs>
    </w:pPr>
    <w:rPr>
      <w:rFonts w:ascii="Arial" w:hAnsi="Arial" w:cs="Arial"/>
      <w:sz w:val="20"/>
      <w:lang w:val="es-ES_tradnl"/>
    </w:rPr>
  </w:style>
  <w:style w:type="character" w:customStyle="1" w:styleId="EncabezadoCar">
    <w:name w:val="Encabezado Car"/>
    <w:basedOn w:val="Fuentedeprrafopredeter"/>
    <w:link w:val="Encabezado"/>
    <w:rsid w:val="00F3788B"/>
    <w:rPr>
      <w:rFonts w:ascii="Arial" w:eastAsia="Times New Roman" w:hAnsi="Arial" w:cs="Arial"/>
      <w:sz w:val="20"/>
      <w:szCs w:val="20"/>
      <w:lang w:val="es-ES_tradnl" w:eastAsia="ar-SA"/>
    </w:rPr>
  </w:style>
  <w:style w:type="paragraph" w:customStyle="1" w:styleId="Textonormal">
    <w:name w:val="Texto normal"/>
    <w:basedOn w:val="Normal"/>
    <w:rsid w:val="00F3788B"/>
    <w:pPr>
      <w:spacing w:after="120"/>
    </w:pPr>
  </w:style>
  <w:style w:type="paragraph" w:styleId="Ttulo">
    <w:name w:val="Title"/>
    <w:basedOn w:val="Normal"/>
    <w:next w:val="Subttulo"/>
    <w:link w:val="TtuloCar"/>
    <w:qFormat/>
    <w:rsid w:val="00F3788B"/>
    <w:pPr>
      <w:jc w:val="center"/>
    </w:pPr>
    <w:rPr>
      <w:b/>
      <w:sz w:val="28"/>
    </w:rPr>
  </w:style>
  <w:style w:type="character" w:customStyle="1" w:styleId="TtuloCar">
    <w:name w:val="Título Car"/>
    <w:basedOn w:val="Fuentedeprrafopredeter"/>
    <w:link w:val="Ttulo"/>
    <w:rsid w:val="00F3788B"/>
    <w:rPr>
      <w:rFonts w:ascii="Times New Roman" w:eastAsia="Times New Roman" w:hAnsi="Times New Roman" w:cs="Times New Roman"/>
      <w:b/>
      <w:sz w:val="28"/>
      <w:szCs w:val="20"/>
      <w:lang w:val="es-ES" w:eastAsia="ar-SA"/>
    </w:rPr>
  </w:style>
  <w:style w:type="paragraph" w:customStyle="1" w:styleId="Textoindependiente21">
    <w:name w:val="Texto independiente 21"/>
    <w:basedOn w:val="Normal"/>
    <w:rsid w:val="00F3788B"/>
    <w:pPr>
      <w:widowControl w:val="0"/>
      <w:overflowPunct w:val="0"/>
      <w:autoSpaceDE w:val="0"/>
      <w:jc w:val="both"/>
      <w:textAlignment w:val="baseline"/>
    </w:pPr>
    <w:rPr>
      <w:rFonts w:ascii="Arial" w:hAnsi="Arial"/>
      <w:sz w:val="20"/>
    </w:rPr>
  </w:style>
  <w:style w:type="paragraph" w:customStyle="1" w:styleId="Textoindependiente210">
    <w:name w:val="Texto independiente 21"/>
    <w:basedOn w:val="Normal"/>
    <w:rsid w:val="00F3788B"/>
    <w:pPr>
      <w:spacing w:after="120" w:line="480" w:lineRule="auto"/>
    </w:pPr>
  </w:style>
  <w:style w:type="paragraph" w:customStyle="1" w:styleId="Textoindependiente31">
    <w:name w:val="Texto independiente 31"/>
    <w:basedOn w:val="Normal"/>
    <w:rsid w:val="00F3788B"/>
    <w:pPr>
      <w:overflowPunct w:val="0"/>
      <w:autoSpaceDE w:val="0"/>
      <w:jc w:val="both"/>
      <w:textAlignment w:val="baseline"/>
    </w:pPr>
  </w:style>
  <w:style w:type="paragraph" w:styleId="Subttulo">
    <w:name w:val="Subtitle"/>
    <w:basedOn w:val="Normal"/>
    <w:next w:val="Normal"/>
    <w:link w:val="SubttuloCar"/>
    <w:qFormat/>
    <w:rsid w:val="00F3788B"/>
    <w:pPr>
      <w:numPr>
        <w:ilvl w:val="1"/>
      </w:numPr>
    </w:pPr>
    <w:rPr>
      <w:rFonts w:asciiTheme="majorHAnsi" w:eastAsiaTheme="majorEastAsia" w:hAnsiTheme="majorHAnsi" w:cstheme="majorBidi"/>
      <w:i/>
      <w:iCs/>
      <w:color w:val="4F81BD" w:themeColor="accent1"/>
      <w:spacing w:val="15"/>
      <w:szCs w:val="24"/>
    </w:rPr>
  </w:style>
  <w:style w:type="character" w:customStyle="1" w:styleId="SubttuloCar">
    <w:name w:val="Subtítulo Car"/>
    <w:basedOn w:val="Fuentedeprrafopredeter"/>
    <w:link w:val="Subttulo"/>
    <w:uiPriority w:val="11"/>
    <w:rsid w:val="00F3788B"/>
    <w:rPr>
      <w:rFonts w:asciiTheme="majorHAnsi" w:eastAsiaTheme="majorEastAsia" w:hAnsiTheme="majorHAnsi" w:cstheme="majorBidi"/>
      <w:i/>
      <w:iCs/>
      <w:color w:val="4F81BD" w:themeColor="accent1"/>
      <w:spacing w:val="15"/>
      <w:sz w:val="24"/>
      <w:szCs w:val="24"/>
      <w:lang w:val="es-ES" w:eastAsia="ar-SA"/>
    </w:rPr>
  </w:style>
  <w:style w:type="paragraph" w:styleId="Textodeglobo">
    <w:name w:val="Balloon Text"/>
    <w:basedOn w:val="Normal"/>
    <w:link w:val="TextodegloboCar"/>
    <w:uiPriority w:val="99"/>
    <w:semiHidden/>
    <w:unhideWhenUsed/>
    <w:rsid w:val="00F3788B"/>
    <w:rPr>
      <w:rFonts w:ascii="Tahoma" w:hAnsi="Tahoma" w:cs="Tahoma"/>
      <w:sz w:val="16"/>
      <w:szCs w:val="16"/>
    </w:rPr>
  </w:style>
  <w:style w:type="character" w:customStyle="1" w:styleId="TextodegloboCar">
    <w:name w:val="Texto de globo Car"/>
    <w:basedOn w:val="Fuentedeprrafopredeter"/>
    <w:link w:val="Textodeglobo"/>
    <w:uiPriority w:val="99"/>
    <w:semiHidden/>
    <w:rsid w:val="00F3788B"/>
    <w:rPr>
      <w:rFonts w:ascii="Tahoma" w:eastAsia="Times New Roman" w:hAnsi="Tahoma" w:cs="Tahoma"/>
      <w:sz w:val="16"/>
      <w:szCs w:val="16"/>
      <w:lang w:val="es-ES" w:eastAsia="ar-SA"/>
    </w:rPr>
  </w:style>
  <w:style w:type="paragraph" w:styleId="Piedepgina">
    <w:name w:val="footer"/>
    <w:basedOn w:val="Normal"/>
    <w:link w:val="PiedepginaCar"/>
    <w:uiPriority w:val="99"/>
    <w:rsid w:val="003B1665"/>
    <w:pPr>
      <w:tabs>
        <w:tab w:val="center" w:pos="4252"/>
        <w:tab w:val="right" w:pos="8504"/>
      </w:tabs>
    </w:pPr>
  </w:style>
  <w:style w:type="character" w:customStyle="1" w:styleId="PiedepginaCar">
    <w:name w:val="Pie de página Car"/>
    <w:basedOn w:val="Fuentedeprrafopredeter"/>
    <w:link w:val="Piedepgina"/>
    <w:uiPriority w:val="99"/>
    <w:rsid w:val="003B1665"/>
    <w:rPr>
      <w:rFonts w:ascii="Times New Roman" w:eastAsia="Times New Roman" w:hAnsi="Times New Roman" w:cs="Times New Roman"/>
      <w:sz w:val="24"/>
      <w:szCs w:val="20"/>
      <w:lang w:val="es-ES" w:eastAsia="ar-SA"/>
    </w:rPr>
  </w:style>
  <w:style w:type="paragraph" w:customStyle="1" w:styleId="Sangra3detindependiente1">
    <w:name w:val="Sangría 3 de t. independiente1"/>
    <w:basedOn w:val="Normal"/>
    <w:rsid w:val="003B1665"/>
    <w:pPr>
      <w:autoSpaceDE w:val="0"/>
      <w:ind w:left="284" w:hanging="284"/>
      <w:jc w:val="both"/>
    </w:pPr>
    <w:rPr>
      <w:rFonts w:ascii="Arial" w:hAnsi="Arial" w:cs="Arial"/>
      <w:sz w:val="20"/>
      <w:lang w:val="es-ES_tradnl"/>
    </w:rPr>
  </w:style>
  <w:style w:type="paragraph" w:styleId="Prrafodelista">
    <w:name w:val="List Paragraph"/>
    <w:basedOn w:val="Normal"/>
    <w:qFormat/>
    <w:rsid w:val="00463B93"/>
    <w:pPr>
      <w:ind w:left="708"/>
    </w:pPr>
  </w:style>
  <w:style w:type="paragraph" w:styleId="Textonotaalfinal">
    <w:name w:val="endnote text"/>
    <w:basedOn w:val="Normal"/>
    <w:link w:val="TextonotaalfinalCar"/>
    <w:uiPriority w:val="99"/>
    <w:unhideWhenUsed/>
    <w:rsid w:val="00AC550F"/>
    <w:rPr>
      <w:sz w:val="20"/>
    </w:rPr>
  </w:style>
  <w:style w:type="character" w:customStyle="1" w:styleId="TextonotaalfinalCar">
    <w:name w:val="Texto nota al final Car"/>
    <w:basedOn w:val="Fuentedeprrafopredeter"/>
    <w:link w:val="Textonotaalfinal"/>
    <w:uiPriority w:val="99"/>
    <w:rsid w:val="00AC550F"/>
    <w:rPr>
      <w:rFonts w:ascii="Times New Roman" w:eastAsia="Times New Roman" w:hAnsi="Times New Roman" w:cs="Times New Roman"/>
      <w:sz w:val="20"/>
      <w:szCs w:val="20"/>
      <w:lang w:val="es-ES" w:eastAsia="ar-SA"/>
    </w:rPr>
  </w:style>
  <w:style w:type="character" w:styleId="Refdenotaalfinal">
    <w:name w:val="endnote reference"/>
    <w:basedOn w:val="Fuentedeprrafopredeter"/>
    <w:uiPriority w:val="99"/>
    <w:unhideWhenUsed/>
    <w:rsid w:val="00AC550F"/>
    <w:rPr>
      <w:vertAlign w:val="superscript"/>
    </w:rPr>
  </w:style>
  <w:style w:type="paragraph" w:styleId="Sinespaciado">
    <w:name w:val="No Spacing"/>
    <w:uiPriority w:val="1"/>
    <w:qFormat/>
    <w:rsid w:val="0069606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02988">
      <w:bodyDiv w:val="1"/>
      <w:marLeft w:val="0"/>
      <w:marRight w:val="0"/>
      <w:marTop w:val="0"/>
      <w:marBottom w:val="0"/>
      <w:divBdr>
        <w:top w:val="none" w:sz="0" w:space="0" w:color="auto"/>
        <w:left w:val="none" w:sz="0" w:space="0" w:color="auto"/>
        <w:bottom w:val="none" w:sz="0" w:space="0" w:color="auto"/>
        <w:right w:val="none" w:sz="0" w:space="0" w:color="auto"/>
      </w:divBdr>
    </w:div>
    <w:div w:id="305357267">
      <w:bodyDiv w:val="1"/>
      <w:marLeft w:val="0"/>
      <w:marRight w:val="0"/>
      <w:marTop w:val="0"/>
      <w:marBottom w:val="0"/>
      <w:divBdr>
        <w:top w:val="none" w:sz="0" w:space="0" w:color="auto"/>
        <w:left w:val="none" w:sz="0" w:space="0" w:color="auto"/>
        <w:bottom w:val="none" w:sz="0" w:space="0" w:color="auto"/>
        <w:right w:val="none" w:sz="0" w:space="0" w:color="auto"/>
      </w:divBdr>
    </w:div>
    <w:div w:id="370233279">
      <w:bodyDiv w:val="1"/>
      <w:marLeft w:val="0"/>
      <w:marRight w:val="0"/>
      <w:marTop w:val="0"/>
      <w:marBottom w:val="0"/>
      <w:divBdr>
        <w:top w:val="none" w:sz="0" w:space="0" w:color="auto"/>
        <w:left w:val="none" w:sz="0" w:space="0" w:color="auto"/>
        <w:bottom w:val="none" w:sz="0" w:space="0" w:color="auto"/>
        <w:right w:val="none" w:sz="0" w:space="0" w:color="auto"/>
      </w:divBdr>
    </w:div>
    <w:div w:id="1028406081">
      <w:bodyDiv w:val="1"/>
      <w:marLeft w:val="0"/>
      <w:marRight w:val="0"/>
      <w:marTop w:val="0"/>
      <w:marBottom w:val="0"/>
      <w:divBdr>
        <w:top w:val="none" w:sz="0" w:space="0" w:color="auto"/>
        <w:left w:val="none" w:sz="0" w:space="0" w:color="auto"/>
        <w:bottom w:val="none" w:sz="0" w:space="0" w:color="auto"/>
        <w:right w:val="none" w:sz="0" w:space="0" w:color="auto"/>
      </w:divBdr>
    </w:div>
    <w:div w:id="1383750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6684A-1D75-42B4-BD32-3E293C053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173</Words>
  <Characters>952</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1123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Israel Ovando Zarate</dc:creator>
  <cp:lastModifiedBy>Pablo Israel Ovando Zarate</cp:lastModifiedBy>
  <cp:revision>4</cp:revision>
  <cp:lastPrinted>2019-01-17T23:26:00Z</cp:lastPrinted>
  <dcterms:created xsi:type="dcterms:W3CDTF">2020-09-23T21:35:00Z</dcterms:created>
  <dcterms:modified xsi:type="dcterms:W3CDTF">2020-12-31T19:52:00Z</dcterms:modified>
</cp:coreProperties>
</file>